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61830158" name="8a34cd10-4838-11f0-8936-47fe04755a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2535931" name="8a34cd10-4838-11f0-8936-47fe04755a7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7383350" name="861cb750-4839-11f0-a330-e3ea20ed9e3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9997970" name="861cb750-4839-11f0-a330-e3ea20ed9e3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Treppenhaus / Gang </w:t>
            </w:r>
          </w:p>
          <w:p>
            <w:pPr>
              <w:spacing w:before="0" w:after="0" w:line="240" w:lineRule="auto"/>
            </w:pPr>
            <w:r>
              <w:t>OG-EG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37782976" name="989b3690-4839-11f0-9dce-9d84f577705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5365257" name="989b3690-4839-11f0-9dce-9d84f577705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39210206" name="b1dad610-4839-11f0-9007-8d394f9c61c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1981695" name="b1dad610-4839-11f0-9007-8d394f9c61c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27220650" name="c48f5970-4839-11f0-846d-77aad66e6ff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1114871" name="c48f5970-4839-11f0-846d-77aad66e6ff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Treppenhaus / Gang </w:t>
            </w:r>
          </w:p>
          <w:p>
            <w:pPr>
              <w:spacing w:before="0" w:after="0" w:line="240" w:lineRule="auto"/>
            </w:pPr>
            <w:r>
              <w:t>EG-UG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30517643" name="3935b710-483a-11f0-ad5e-8f25329ef77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7587220" name="3935b710-483a-11f0-ad5e-8f25329ef77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Hobbyraum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11688355" name="dcf879a0-483a-11f0-9daa-47af266acaf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9327964" name="dcf879a0-483a-11f0-9daa-47af266acaff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Oberhofstettenstrasse 49, 9012 St. Gallen </w:t>
          </w:r>
        </w:p>
        <w:p>
          <w:pPr>
            <w:spacing w:before="0" w:after="0"/>
          </w:pPr>
          <w:r>
            <w:t>327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